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B838FD" w:rsidTr="009E3321">
        <w:tc>
          <w:tcPr>
            <w:tcW w:w="3547" w:type="dxa"/>
          </w:tcPr>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Первино зареєстровано</w:t>
            </w: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розпорядження голови</w:t>
            </w: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Василівської райдержадміністрації</w:t>
            </w:r>
          </w:p>
          <w:p w:rsidR="00B838FD" w:rsidRPr="00AF1B74" w:rsidRDefault="00B838FD" w:rsidP="00E47B27">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від 08.11.2002 №642</w:t>
            </w:r>
          </w:p>
        </w:tc>
        <w:tc>
          <w:tcPr>
            <w:tcW w:w="5973" w:type="dxa"/>
          </w:tcPr>
          <w:p w:rsidR="00B838FD" w:rsidRPr="00A27CC8" w:rsidRDefault="00B838FD" w:rsidP="008642A7">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B838FD" w:rsidRPr="00A27CC8" w:rsidRDefault="00B838FD" w:rsidP="008642A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B838FD" w:rsidRPr="00A27CC8" w:rsidRDefault="00B838FD" w:rsidP="008642A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B838FD" w:rsidRPr="00A27CC8" w:rsidRDefault="00B838FD" w:rsidP="008642A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p>
          <w:p w:rsidR="00B838FD" w:rsidRPr="00AF1B74" w:rsidRDefault="00B838FD" w:rsidP="009E3321">
            <w:pPr>
              <w:pStyle w:val="BodyText"/>
              <w:shd w:val="clear" w:color="auto" w:fill="auto"/>
              <w:spacing w:line="240" w:lineRule="auto"/>
              <w:ind w:firstLine="0"/>
              <w:rPr>
                <w:b w:val="0"/>
                <w:bCs w:val="0"/>
                <w:smallCaps w:val="0"/>
                <w:strike w:val="0"/>
                <w:noProof w:val="0"/>
                <w:sz w:val="28"/>
                <w:szCs w:val="28"/>
                <w:lang w:val="uk-UA"/>
              </w:rPr>
            </w:pPr>
            <w:r w:rsidRPr="00AF1B74">
              <w:rPr>
                <w:b w:val="0"/>
                <w:bCs w:val="0"/>
                <w:smallCaps w:val="0"/>
                <w:strike w:val="0"/>
                <w:noProof w:val="0"/>
                <w:sz w:val="28"/>
                <w:szCs w:val="28"/>
                <w:lang w:val="uk-UA"/>
              </w:rPr>
              <w:t>Голова районної ради</w:t>
            </w: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p>
          <w:p w:rsidR="00B838FD" w:rsidRPr="00AF1B74" w:rsidRDefault="00B838FD" w:rsidP="009E3321">
            <w:pPr>
              <w:pStyle w:val="BodyText"/>
              <w:shd w:val="clear" w:color="auto" w:fill="auto"/>
              <w:spacing w:line="240" w:lineRule="auto"/>
              <w:ind w:firstLine="0"/>
              <w:jc w:val="right"/>
              <w:rPr>
                <w:b w:val="0"/>
                <w:bCs w:val="0"/>
                <w:smallCaps w:val="0"/>
                <w:strike w:val="0"/>
                <w:noProof w:val="0"/>
                <w:sz w:val="28"/>
                <w:szCs w:val="28"/>
                <w:lang w:val="uk-UA"/>
              </w:rPr>
            </w:pPr>
            <w:r w:rsidRPr="00AF1B74">
              <w:rPr>
                <w:b w:val="0"/>
                <w:bCs w:val="0"/>
                <w:smallCaps w:val="0"/>
                <w:strike w:val="0"/>
                <w:noProof w:val="0"/>
                <w:sz w:val="28"/>
                <w:szCs w:val="28"/>
                <w:lang w:val="uk-UA"/>
              </w:rPr>
              <w:t>__________ Д.С.Калінін</w:t>
            </w:r>
          </w:p>
        </w:tc>
      </w:tr>
      <w:tr w:rsidR="00B838FD" w:rsidTr="009E3321">
        <w:tc>
          <w:tcPr>
            <w:tcW w:w="3547" w:type="dxa"/>
          </w:tcPr>
          <w:p w:rsidR="00B838FD" w:rsidRPr="00AF1B74" w:rsidRDefault="00B838FD"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Погоджено:</w:t>
            </w: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Відділ освіти, молоді та спорту</w:t>
            </w:r>
          </w:p>
          <w:p w:rsidR="00B838FD" w:rsidRPr="00AF1B74" w:rsidRDefault="00B838FD" w:rsidP="009E3321">
            <w:pPr>
              <w:pStyle w:val="BodyText"/>
              <w:shd w:val="clear" w:color="auto" w:fill="auto"/>
              <w:spacing w:line="240" w:lineRule="auto"/>
              <w:ind w:firstLine="0"/>
              <w:jc w:val="center"/>
              <w:rPr>
                <w:b w:val="0"/>
                <w:bCs w:val="0"/>
                <w:smallCaps w:val="0"/>
                <w:strike w:val="0"/>
                <w:noProof w:val="0"/>
                <w:sz w:val="28"/>
                <w:szCs w:val="28"/>
                <w:lang w:val="uk-UA"/>
              </w:rPr>
            </w:pPr>
            <w:r w:rsidRPr="00AF1B74">
              <w:rPr>
                <w:b w:val="0"/>
                <w:bCs w:val="0"/>
                <w:smallCaps w:val="0"/>
                <w:strike w:val="0"/>
                <w:noProof w:val="0"/>
                <w:sz w:val="28"/>
                <w:szCs w:val="28"/>
                <w:lang w:val="uk-UA"/>
              </w:rPr>
              <w:t>Василівської райдержадміністрації</w:t>
            </w:r>
          </w:p>
          <w:p w:rsidR="00B838FD" w:rsidRPr="00AF1B74" w:rsidRDefault="00B838FD" w:rsidP="009E3321">
            <w:pPr>
              <w:pStyle w:val="BodyText"/>
              <w:shd w:val="clear" w:color="auto" w:fill="auto"/>
              <w:spacing w:line="240" w:lineRule="auto"/>
              <w:ind w:firstLine="0"/>
              <w:rPr>
                <w:b w:val="0"/>
                <w:bCs w:val="0"/>
                <w:smallCaps w:val="0"/>
                <w:strike w:val="0"/>
                <w:noProof w:val="0"/>
                <w:sz w:val="28"/>
                <w:szCs w:val="28"/>
                <w:lang w:val="uk-UA"/>
              </w:rPr>
            </w:pPr>
          </w:p>
          <w:p w:rsidR="00B838FD" w:rsidRPr="00AF1B74" w:rsidRDefault="00B838FD" w:rsidP="009E3321">
            <w:pPr>
              <w:pStyle w:val="BodyText"/>
              <w:shd w:val="clear" w:color="auto" w:fill="auto"/>
              <w:spacing w:line="240" w:lineRule="auto"/>
              <w:ind w:firstLine="0"/>
              <w:rPr>
                <w:b w:val="0"/>
                <w:bCs w:val="0"/>
                <w:smallCaps w:val="0"/>
                <w:strike w:val="0"/>
                <w:noProof w:val="0"/>
                <w:sz w:val="28"/>
                <w:szCs w:val="28"/>
                <w:lang w:val="uk-UA"/>
              </w:rPr>
            </w:pPr>
            <w:r w:rsidRPr="00AF1B74">
              <w:rPr>
                <w:b w:val="0"/>
                <w:bCs w:val="0"/>
                <w:smallCaps w:val="0"/>
                <w:strike w:val="0"/>
                <w:noProof w:val="0"/>
                <w:sz w:val="28"/>
                <w:szCs w:val="28"/>
                <w:lang w:val="uk-UA"/>
              </w:rPr>
              <w:t>Начальник відділу</w:t>
            </w:r>
          </w:p>
          <w:p w:rsidR="00B838FD" w:rsidRPr="00AF1B74" w:rsidRDefault="00B838FD" w:rsidP="009E3321">
            <w:pPr>
              <w:pStyle w:val="BodyText"/>
              <w:shd w:val="clear" w:color="auto" w:fill="auto"/>
              <w:spacing w:line="240" w:lineRule="auto"/>
              <w:ind w:firstLine="0"/>
              <w:jc w:val="right"/>
              <w:rPr>
                <w:b w:val="0"/>
                <w:bCs w:val="0"/>
                <w:smallCaps w:val="0"/>
                <w:strike w:val="0"/>
                <w:noProof w:val="0"/>
                <w:sz w:val="28"/>
                <w:szCs w:val="28"/>
                <w:lang w:val="uk-UA"/>
              </w:rPr>
            </w:pPr>
            <w:r w:rsidRPr="00AF1B74">
              <w:rPr>
                <w:b w:val="0"/>
                <w:bCs w:val="0"/>
                <w:smallCaps w:val="0"/>
                <w:strike w:val="0"/>
                <w:noProof w:val="0"/>
                <w:sz w:val="28"/>
                <w:szCs w:val="28"/>
                <w:lang w:val="uk-UA"/>
              </w:rPr>
              <w:t>___________В.І. Онищенко</w:t>
            </w:r>
          </w:p>
        </w:tc>
      </w:tr>
    </w:tbl>
    <w:p w:rsidR="00B838FD" w:rsidRPr="00215BB2" w:rsidRDefault="00B838FD" w:rsidP="00A80979">
      <w:pPr>
        <w:pStyle w:val="BodyText"/>
        <w:shd w:val="clear" w:color="auto" w:fill="auto"/>
        <w:spacing w:line="240" w:lineRule="auto"/>
        <w:ind w:firstLine="0"/>
        <w:rPr>
          <w:sz w:val="28"/>
          <w:szCs w:val="28"/>
          <w:lang w:val="uk-UA"/>
        </w:rPr>
      </w:pPr>
    </w:p>
    <w:p w:rsidR="00B838FD" w:rsidRPr="00215BB2" w:rsidRDefault="00B838FD" w:rsidP="00A80979">
      <w:pPr>
        <w:pStyle w:val="BodyText"/>
        <w:shd w:val="clear" w:color="auto" w:fill="auto"/>
        <w:spacing w:line="240" w:lineRule="auto"/>
        <w:ind w:left="6237" w:firstLine="0"/>
        <w:rPr>
          <w:sz w:val="28"/>
          <w:szCs w:val="28"/>
          <w:lang w:val="uk-UA"/>
        </w:rPr>
      </w:pPr>
    </w:p>
    <w:p w:rsidR="00B838FD" w:rsidRPr="00215BB2" w:rsidRDefault="00B838FD" w:rsidP="00A80979">
      <w:pPr>
        <w:pStyle w:val="BodyText"/>
        <w:shd w:val="clear" w:color="auto" w:fill="auto"/>
        <w:spacing w:line="240" w:lineRule="auto"/>
        <w:ind w:left="6237" w:firstLine="0"/>
        <w:rPr>
          <w:sz w:val="28"/>
          <w:szCs w:val="28"/>
          <w:lang w:val="uk-UA"/>
        </w:rPr>
      </w:pPr>
    </w:p>
    <w:p w:rsidR="00B838FD" w:rsidRPr="00215BB2" w:rsidRDefault="00B838FD" w:rsidP="00A80979">
      <w:pPr>
        <w:pStyle w:val="BodyText"/>
        <w:shd w:val="clear" w:color="auto" w:fill="auto"/>
        <w:spacing w:line="240" w:lineRule="auto"/>
        <w:ind w:left="6237" w:firstLine="0"/>
        <w:rPr>
          <w:sz w:val="28"/>
          <w:szCs w:val="28"/>
          <w:lang w:val="uk-UA"/>
        </w:rPr>
      </w:pPr>
    </w:p>
    <w:p w:rsidR="00B838FD" w:rsidRPr="00215BB2" w:rsidRDefault="00B838FD" w:rsidP="00A80979">
      <w:pPr>
        <w:pStyle w:val="BodyText"/>
        <w:shd w:val="clear" w:color="auto" w:fill="auto"/>
        <w:spacing w:line="240" w:lineRule="auto"/>
        <w:ind w:left="6237" w:firstLine="0"/>
        <w:rPr>
          <w:sz w:val="28"/>
          <w:szCs w:val="28"/>
          <w:lang w:val="uk-UA"/>
        </w:rPr>
      </w:pPr>
    </w:p>
    <w:p w:rsidR="00B838FD" w:rsidRPr="00215BB2" w:rsidRDefault="00B838FD" w:rsidP="00A80979">
      <w:pPr>
        <w:pStyle w:val="BodyText"/>
        <w:shd w:val="clear" w:color="auto" w:fill="auto"/>
        <w:spacing w:line="240" w:lineRule="auto"/>
        <w:ind w:left="6237" w:firstLine="0"/>
        <w:rPr>
          <w:sz w:val="28"/>
          <w:szCs w:val="28"/>
          <w:lang w:val="uk-UA"/>
        </w:rPr>
      </w:pPr>
    </w:p>
    <w:p w:rsidR="00B838FD" w:rsidRPr="00215BB2" w:rsidRDefault="00B838FD" w:rsidP="00215BB2">
      <w:pPr>
        <w:jc w:val="center"/>
        <w:rPr>
          <w:rFonts w:ascii="Times New Roman" w:hAnsi="Times New Roman" w:cs="Times New Roman"/>
          <w:b/>
          <w:sz w:val="28"/>
          <w:szCs w:val="28"/>
        </w:rPr>
      </w:pPr>
      <w:r w:rsidRPr="00215BB2">
        <w:rPr>
          <w:rFonts w:ascii="Times New Roman" w:hAnsi="Times New Roman" w:cs="Times New Roman"/>
          <w:b/>
          <w:sz w:val="28"/>
          <w:szCs w:val="28"/>
        </w:rPr>
        <w:t>СТАТУТ</w:t>
      </w:r>
    </w:p>
    <w:p w:rsidR="00B838FD" w:rsidRPr="00215BB2" w:rsidRDefault="00B838FD"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КОМУНАЛЬНОГО ЗАКЛАДУ</w:t>
      </w:r>
    </w:p>
    <w:p w:rsidR="00B838FD" w:rsidRPr="00215BB2" w:rsidRDefault="00B838FD"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«БАЛКІВСЬКА ЗАГАЛЬНООСВІТНЯ ШКОЛА І-ІІІ СТУПЕНІВ»</w:t>
      </w:r>
    </w:p>
    <w:p w:rsidR="00B838FD" w:rsidRPr="00215BB2" w:rsidRDefault="00B838FD"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ВАСИЛІВСЬКОЇ РАЙОННОЇ РАДИ</w:t>
      </w:r>
    </w:p>
    <w:p w:rsidR="00B838FD" w:rsidRPr="00215BB2" w:rsidRDefault="00B838FD"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ЗАПОРІЗЬКОЇ ОБЛАСТІ</w:t>
      </w:r>
    </w:p>
    <w:p w:rsidR="00B838FD" w:rsidRPr="00215BB2" w:rsidRDefault="00B838FD"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(нова редакція)</w:t>
      </w: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both"/>
        <w:rPr>
          <w:rFonts w:ascii="Times New Roman" w:hAnsi="Times New Roman" w:cs="Times New Roman"/>
          <w:sz w:val="28"/>
          <w:szCs w:val="28"/>
        </w:rPr>
      </w:pPr>
    </w:p>
    <w:p w:rsidR="00B838FD" w:rsidRPr="00215BB2" w:rsidRDefault="00B838FD" w:rsidP="00215BB2">
      <w:pPr>
        <w:jc w:val="center"/>
        <w:rPr>
          <w:rFonts w:ascii="Times New Roman" w:hAnsi="Times New Roman" w:cs="Times New Roman"/>
          <w:sz w:val="28"/>
          <w:szCs w:val="28"/>
        </w:rPr>
      </w:pPr>
      <w:r w:rsidRPr="00215BB2">
        <w:rPr>
          <w:rFonts w:ascii="Times New Roman" w:hAnsi="Times New Roman" w:cs="Times New Roman"/>
          <w:sz w:val="28"/>
          <w:szCs w:val="28"/>
        </w:rPr>
        <w:t>І. Загальні положення</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 КОМУНАЛЬНИЙ ЗАКЛАД «БАЛКІВСЬКА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215BB2">
        <w:rPr>
          <w:rFonts w:ascii="Times New Roman" w:hAnsi="Times New Roman" w:cs="Times New Roman"/>
          <w:sz w:val="28"/>
          <w:szCs w:val="28"/>
        </w:rPr>
        <w:t xml:space="preserve"> шляхом зміни повного найменування БАЛКІВСЬКОЇ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зареєстрованої</w:t>
      </w:r>
      <w:r w:rsidRPr="00215BB2">
        <w:rPr>
          <w:rFonts w:ascii="Times New Roman" w:hAnsi="Times New Roman" w:cs="Times New Roman"/>
          <w:sz w:val="28"/>
          <w:szCs w:val="28"/>
        </w:rPr>
        <w:t xml:space="preserve"> 25.01.2005р. № 10801050001000086.</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1.3. Засновником навчального закладу є Василівська районна рада Запорізької області.</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1.6. Повне найменування: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КОМУНАЛЬНИЙ ЗАКЛАД «БАЛКІВСЬКА ЗАГАЛЬНООСВІТНЯ ШКОЛА І-ІІІ СТУПЕНІВ» ВАСИЛІВСЬКОЇ РАЙОННОЇ РАДИ ЗАПОРІЗЬКОЇ ОБЛАСТІ;</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КОМУНАЛЬНОЕ ЗАВЕДЕНИЕ «БАЛКОВСКАЯ ОБЩЕОБРАЗОВАТЕЛЬНАЯ ШКОЛА І-ІІІ СТУПЕНЕЙ» ВАСИЛЬЕВСКОГО РАЙОННОГО СОВЕТА ЗАПОРОЖСКОЙ ОБЛАСТИ.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Скорочене найменування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КЗ «Балківська ЗОШ І-ІІІ ст.»ВРР ЗО</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КЗ «Балковская ООШ І-ІІІ ст.» ВРС ЗО</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1.7. Юридична адреса навчального закладу 71635, Запорізька область, Василівський район, с. Балки, вул. Каховська, 13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215BB2">
        <w:rPr>
          <w:rFonts w:ascii="Times New Roman" w:hAnsi="Times New Roman" w:cs="Times New Roman"/>
          <w:sz w:val="28"/>
          <w:szCs w:val="28"/>
        </w:rPr>
        <w:t>печатку, штамп, ідентифікаційний номер.</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215BB2">
        <w:rPr>
          <w:rFonts w:ascii="Times New Roman" w:hAnsi="Times New Roman" w:cs="Times New Roman"/>
          <w:sz w:val="28"/>
          <w:szCs w:val="28"/>
        </w:rPr>
        <w:t>громадян на здобуття повної загальної середньої освіти.</w:t>
      </w:r>
    </w:p>
    <w:p w:rsidR="00B838FD" w:rsidRPr="00215BB2" w:rsidRDefault="00B838FD" w:rsidP="00C92116">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215BB2">
        <w:rPr>
          <w:rFonts w:ascii="Times New Roman" w:hAnsi="Times New Roman" w:cs="Times New Roman"/>
          <w:sz w:val="28"/>
          <w:szCs w:val="28"/>
        </w:rPr>
        <w:t>Головними завданнями навчального закладу є:</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забезпечення реалізації права громадян на повну загальну середню освіту;</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громадянина України;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умов для оволодіння системою наукових знань про природу, людину і суспільство</w:t>
      </w:r>
      <w:r>
        <w:rPr>
          <w:rFonts w:ascii="Times New Roman" w:hAnsi="Times New Roman" w:cs="Times New Roman"/>
          <w:sz w:val="28"/>
          <w:szCs w:val="28"/>
        </w:rPr>
        <w:t>.</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1</w:t>
      </w:r>
      <w:r w:rsidRPr="00215BB2">
        <w:rPr>
          <w:rFonts w:ascii="Times New Roman" w:hAnsi="Times New Roman" w:cs="Times New Roman"/>
          <w:sz w:val="28"/>
          <w:szCs w:val="28"/>
        </w:rPr>
        <w:t>.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2</w:t>
      </w:r>
      <w:r w:rsidRPr="00215BB2">
        <w:rPr>
          <w:rFonts w:ascii="Times New Roman" w:hAnsi="Times New Roman" w:cs="Times New Roman"/>
          <w:sz w:val="28"/>
          <w:szCs w:val="28"/>
        </w:rPr>
        <w:t>. Навчальний заклад несе відповідальність перед особою, суспільством і державою за:</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безпечні умови освітньої діяльності;</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державних стандартів освіти;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дотримання фінансової дисципліни.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3</w:t>
      </w:r>
      <w:r w:rsidRPr="00215BB2">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заклад має право:</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користуватися пільгами, що передбачені діючим законодавством;</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проходити в установленому порядку державну атестацію;</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контингент учнів;</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варіативну частину робочого навчального плану;</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встановлювати форму для учнів;</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4</w:t>
      </w:r>
      <w:r w:rsidRPr="00215BB2">
        <w:rPr>
          <w:rFonts w:ascii="Times New Roman" w:hAnsi="Times New Roman" w:cs="Times New Roman"/>
          <w:sz w:val="28"/>
          <w:szCs w:val="28"/>
        </w:rPr>
        <w:t>.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B838FD" w:rsidRPr="00215BB2" w:rsidRDefault="00B838FD"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5</w:t>
      </w:r>
      <w:r w:rsidRPr="00215BB2">
        <w:rPr>
          <w:rFonts w:ascii="Times New Roman" w:hAnsi="Times New Roman" w:cs="Times New Roman"/>
          <w:sz w:val="28"/>
          <w:szCs w:val="28"/>
        </w:rPr>
        <w:t>.</w:t>
      </w:r>
      <w:r>
        <w:rPr>
          <w:rFonts w:ascii="Times New Roman" w:hAnsi="Times New Roman" w:cs="Times New Roman"/>
          <w:sz w:val="28"/>
          <w:szCs w:val="28"/>
        </w:rPr>
        <w:t xml:space="preserve"> </w:t>
      </w:r>
      <w:r w:rsidRPr="00215BB2">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B838FD" w:rsidRPr="00215BB2" w:rsidRDefault="00B838FD" w:rsidP="00215BB2">
      <w:pPr>
        <w:jc w:val="both"/>
        <w:rPr>
          <w:rFonts w:ascii="Times New Roman" w:hAnsi="Times New Roman" w:cs="Times New Roman"/>
          <w:sz w:val="28"/>
          <w:szCs w:val="28"/>
        </w:rPr>
      </w:pPr>
    </w:p>
    <w:p w:rsidR="00B838FD" w:rsidRPr="00215BB2" w:rsidRDefault="00B838FD" w:rsidP="00C92116">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B838FD" w:rsidRPr="00215BB2" w:rsidRDefault="00B838FD" w:rsidP="00215BB2">
      <w:pPr>
        <w:jc w:val="both"/>
        <w:rPr>
          <w:rFonts w:ascii="Times New Roman" w:hAnsi="Times New Roman" w:cs="Times New Roman"/>
          <w:sz w:val="28"/>
          <w:szCs w:val="28"/>
        </w:rPr>
      </w:pP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B838FD" w:rsidRPr="00215BB2" w:rsidRDefault="00B838FD" w:rsidP="00215BB2">
      <w:pPr>
        <w:jc w:val="both"/>
        <w:rPr>
          <w:rFonts w:ascii="Times New Roman" w:hAnsi="Times New Roman" w:cs="Times New Roman"/>
          <w:sz w:val="28"/>
          <w:szCs w:val="28"/>
        </w:rPr>
      </w:pPr>
    </w:p>
    <w:p w:rsidR="00B838FD" w:rsidRPr="00215BB2" w:rsidRDefault="00B838FD" w:rsidP="008E0DA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B838FD" w:rsidRPr="00215BB2" w:rsidRDefault="00B838FD" w:rsidP="00215BB2">
      <w:pPr>
        <w:jc w:val="both"/>
        <w:rPr>
          <w:rFonts w:ascii="Times New Roman" w:hAnsi="Times New Roman" w:cs="Times New Roman"/>
          <w:sz w:val="28"/>
          <w:szCs w:val="28"/>
        </w:rPr>
      </w:pP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B838FD" w:rsidRPr="00215BB2" w:rsidRDefault="00B838FD"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B838FD" w:rsidRPr="00215BB2" w:rsidRDefault="00B838FD"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B838FD" w:rsidRPr="00215BB2" w:rsidRDefault="00B838FD"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B838FD"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B838FD" w:rsidRPr="00215BB2" w:rsidRDefault="00B838FD"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B838FD" w:rsidRPr="00215BB2" w:rsidRDefault="00B838FD" w:rsidP="00215BB2">
      <w:pPr>
        <w:jc w:val="both"/>
        <w:rPr>
          <w:rFonts w:ascii="Times New Roman" w:hAnsi="Times New Roman" w:cs="Times New Roman"/>
          <w:sz w:val="28"/>
          <w:szCs w:val="28"/>
        </w:rPr>
      </w:pPr>
    </w:p>
    <w:p w:rsidR="00B838FD" w:rsidRPr="00215BB2" w:rsidRDefault="00B838FD" w:rsidP="00883858">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B838FD" w:rsidRPr="00215BB2" w:rsidRDefault="00B838FD" w:rsidP="00215BB2">
      <w:pPr>
        <w:jc w:val="both"/>
        <w:rPr>
          <w:rFonts w:ascii="Times New Roman" w:hAnsi="Times New Roman" w:cs="Times New Roman"/>
          <w:sz w:val="28"/>
          <w:szCs w:val="28"/>
        </w:rPr>
      </w:pP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B838FD" w:rsidRPr="00215BB2" w:rsidRDefault="00B838FD"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B838FD" w:rsidRPr="00215BB2" w:rsidRDefault="00B838FD"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B838FD" w:rsidRPr="00215BB2" w:rsidRDefault="00B838FD" w:rsidP="00215BB2">
      <w:pPr>
        <w:jc w:val="both"/>
        <w:rPr>
          <w:rFonts w:ascii="Times New Roman" w:hAnsi="Times New Roman" w:cs="Times New Roman"/>
          <w:sz w:val="28"/>
          <w:szCs w:val="28"/>
        </w:rPr>
      </w:pPr>
    </w:p>
    <w:p w:rsidR="00B838FD" w:rsidRPr="001D561E" w:rsidRDefault="00B838FD" w:rsidP="00883858">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B838FD" w:rsidRPr="001D561E" w:rsidRDefault="00B838FD" w:rsidP="00883858">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B838FD" w:rsidRPr="001D561E" w:rsidRDefault="00B838FD" w:rsidP="00883858">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B838FD" w:rsidRPr="001D561E" w:rsidRDefault="00B838FD"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B838FD" w:rsidRPr="001D561E" w:rsidRDefault="00B838FD" w:rsidP="00883858">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B838FD" w:rsidRPr="001D561E" w:rsidRDefault="00B838FD" w:rsidP="00883858">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B838FD" w:rsidRPr="001D561E" w:rsidRDefault="00B838FD" w:rsidP="00883858">
      <w:pPr>
        <w:jc w:val="both"/>
        <w:rPr>
          <w:rFonts w:ascii="Times New Roman" w:hAnsi="Times New Roman" w:cs="Times New Roman"/>
          <w:sz w:val="28"/>
          <w:szCs w:val="28"/>
        </w:rPr>
      </w:pP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B838FD" w:rsidRPr="001D561E" w:rsidRDefault="00B838FD"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B838FD" w:rsidRPr="001D561E" w:rsidRDefault="00B838FD"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B838FD" w:rsidRPr="001D561E" w:rsidRDefault="00B838FD"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B838FD" w:rsidRPr="001D561E" w:rsidRDefault="00B838FD"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B838FD" w:rsidRPr="001D561E" w:rsidRDefault="00B838FD"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B838FD" w:rsidRPr="001D561E" w:rsidRDefault="00B838FD"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B838FD" w:rsidRDefault="00B838FD" w:rsidP="00883858">
      <w:pPr>
        <w:jc w:val="both"/>
        <w:rPr>
          <w:rFonts w:ascii="Times New Roman" w:hAnsi="Times New Roman" w:cs="Times New Roman"/>
          <w:sz w:val="28"/>
          <w:szCs w:val="28"/>
        </w:rPr>
      </w:pPr>
    </w:p>
    <w:p w:rsidR="00B838FD" w:rsidRPr="00EC444B" w:rsidRDefault="00B838FD" w:rsidP="00883858">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B838FD" w:rsidRPr="00EC444B" w:rsidRDefault="00B838FD" w:rsidP="00883858">
      <w:pPr>
        <w:pStyle w:val="NormalWeb"/>
        <w:spacing w:after="0"/>
        <w:ind w:firstLine="798"/>
        <w:jc w:val="both"/>
        <w:rPr>
          <w:sz w:val="28"/>
          <w:szCs w:val="28"/>
          <w:lang w:val="uk-UA"/>
        </w:rPr>
      </w:pPr>
    </w:p>
    <w:p w:rsidR="00B838FD" w:rsidRPr="00EC444B" w:rsidRDefault="00B838FD" w:rsidP="00883858">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B838FD" w:rsidRPr="00EC444B" w:rsidRDefault="00B838FD" w:rsidP="00883858">
      <w:pPr>
        <w:ind w:right="-38" w:firstLine="720"/>
        <w:jc w:val="both"/>
        <w:rPr>
          <w:rFonts w:ascii="Times New Roman" w:hAnsi="Times New Roman"/>
          <w:sz w:val="28"/>
          <w:szCs w:val="28"/>
        </w:rPr>
      </w:pPr>
    </w:p>
    <w:p w:rsidR="00B838FD" w:rsidRPr="001D561E" w:rsidRDefault="00B838FD" w:rsidP="00883858">
      <w:pPr>
        <w:jc w:val="both"/>
        <w:rPr>
          <w:rFonts w:ascii="Times New Roman" w:hAnsi="Times New Roman" w:cs="Times New Roman"/>
          <w:sz w:val="28"/>
          <w:szCs w:val="28"/>
        </w:rPr>
      </w:pPr>
    </w:p>
    <w:p w:rsidR="00B838FD" w:rsidRPr="00215BB2" w:rsidRDefault="00B838FD" w:rsidP="00883858">
      <w:pPr>
        <w:jc w:val="both"/>
      </w:pPr>
    </w:p>
    <w:sectPr w:rsidR="00B838FD" w:rsidRPr="00215BB2"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181B"/>
    <w:rsid w:val="000554D1"/>
    <w:rsid w:val="00062F2F"/>
    <w:rsid w:val="00066F1C"/>
    <w:rsid w:val="0006745D"/>
    <w:rsid w:val="0008636C"/>
    <w:rsid w:val="0009508A"/>
    <w:rsid w:val="000C7266"/>
    <w:rsid w:val="000D100C"/>
    <w:rsid w:val="000E486D"/>
    <w:rsid w:val="00100206"/>
    <w:rsid w:val="00117DA3"/>
    <w:rsid w:val="001222D2"/>
    <w:rsid w:val="00156133"/>
    <w:rsid w:val="00156E5C"/>
    <w:rsid w:val="001B4F24"/>
    <w:rsid w:val="001D561E"/>
    <w:rsid w:val="001D73D1"/>
    <w:rsid w:val="001E4EB0"/>
    <w:rsid w:val="001E6F25"/>
    <w:rsid w:val="001E796C"/>
    <w:rsid w:val="002057DD"/>
    <w:rsid w:val="00215BB2"/>
    <w:rsid w:val="00217376"/>
    <w:rsid w:val="0023297D"/>
    <w:rsid w:val="002657BA"/>
    <w:rsid w:val="00281B5F"/>
    <w:rsid w:val="002A14A2"/>
    <w:rsid w:val="002C186E"/>
    <w:rsid w:val="002F6997"/>
    <w:rsid w:val="00313D99"/>
    <w:rsid w:val="003B3163"/>
    <w:rsid w:val="003F6BD4"/>
    <w:rsid w:val="003F7CB8"/>
    <w:rsid w:val="00434B79"/>
    <w:rsid w:val="00441F3C"/>
    <w:rsid w:val="00443327"/>
    <w:rsid w:val="004679E2"/>
    <w:rsid w:val="004747B2"/>
    <w:rsid w:val="004A16E8"/>
    <w:rsid w:val="004A28E6"/>
    <w:rsid w:val="004B1E02"/>
    <w:rsid w:val="004D3A1D"/>
    <w:rsid w:val="004E7A18"/>
    <w:rsid w:val="00521C55"/>
    <w:rsid w:val="00525214"/>
    <w:rsid w:val="00551F8F"/>
    <w:rsid w:val="00556684"/>
    <w:rsid w:val="005635A6"/>
    <w:rsid w:val="00563805"/>
    <w:rsid w:val="005646B5"/>
    <w:rsid w:val="005730E9"/>
    <w:rsid w:val="0059684B"/>
    <w:rsid w:val="005A10A9"/>
    <w:rsid w:val="005B486B"/>
    <w:rsid w:val="005B5F2C"/>
    <w:rsid w:val="005F611B"/>
    <w:rsid w:val="00607B67"/>
    <w:rsid w:val="00616D2B"/>
    <w:rsid w:val="006351B7"/>
    <w:rsid w:val="00655B58"/>
    <w:rsid w:val="0065627C"/>
    <w:rsid w:val="006672BF"/>
    <w:rsid w:val="00667B31"/>
    <w:rsid w:val="006766DD"/>
    <w:rsid w:val="006B615C"/>
    <w:rsid w:val="006C589C"/>
    <w:rsid w:val="00705EAF"/>
    <w:rsid w:val="0075575A"/>
    <w:rsid w:val="0077459C"/>
    <w:rsid w:val="00787C73"/>
    <w:rsid w:val="007A4515"/>
    <w:rsid w:val="007B1DCA"/>
    <w:rsid w:val="007F06A6"/>
    <w:rsid w:val="00827591"/>
    <w:rsid w:val="00845884"/>
    <w:rsid w:val="008508BE"/>
    <w:rsid w:val="008541FD"/>
    <w:rsid w:val="00861BDD"/>
    <w:rsid w:val="00863129"/>
    <w:rsid w:val="008642A7"/>
    <w:rsid w:val="00883858"/>
    <w:rsid w:val="008922D1"/>
    <w:rsid w:val="008B0CEB"/>
    <w:rsid w:val="008E0DAA"/>
    <w:rsid w:val="008E2709"/>
    <w:rsid w:val="008F405B"/>
    <w:rsid w:val="008F5703"/>
    <w:rsid w:val="008F7C49"/>
    <w:rsid w:val="00916604"/>
    <w:rsid w:val="009173E5"/>
    <w:rsid w:val="00936A30"/>
    <w:rsid w:val="0096043B"/>
    <w:rsid w:val="009709BC"/>
    <w:rsid w:val="0099499D"/>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1B74"/>
    <w:rsid w:val="00AF5538"/>
    <w:rsid w:val="00B32171"/>
    <w:rsid w:val="00B62AA3"/>
    <w:rsid w:val="00B62B64"/>
    <w:rsid w:val="00B838FD"/>
    <w:rsid w:val="00B84471"/>
    <w:rsid w:val="00BA69FA"/>
    <w:rsid w:val="00BB3D1E"/>
    <w:rsid w:val="00BE49F9"/>
    <w:rsid w:val="00C473A2"/>
    <w:rsid w:val="00C92116"/>
    <w:rsid w:val="00C97DC5"/>
    <w:rsid w:val="00CC0486"/>
    <w:rsid w:val="00CF69BD"/>
    <w:rsid w:val="00D1760A"/>
    <w:rsid w:val="00D17CFF"/>
    <w:rsid w:val="00D249DB"/>
    <w:rsid w:val="00D55D5C"/>
    <w:rsid w:val="00DA6987"/>
    <w:rsid w:val="00DA6BAC"/>
    <w:rsid w:val="00DC403F"/>
    <w:rsid w:val="00DE435C"/>
    <w:rsid w:val="00DF4B64"/>
    <w:rsid w:val="00E201BA"/>
    <w:rsid w:val="00E332BE"/>
    <w:rsid w:val="00E47B27"/>
    <w:rsid w:val="00E54709"/>
    <w:rsid w:val="00E60496"/>
    <w:rsid w:val="00E6188B"/>
    <w:rsid w:val="00E76A11"/>
    <w:rsid w:val="00EC444B"/>
    <w:rsid w:val="00F17CC7"/>
    <w:rsid w:val="00F20818"/>
    <w:rsid w:val="00F22E4B"/>
    <w:rsid w:val="00F2367C"/>
    <w:rsid w:val="00F47075"/>
    <w:rsid w:val="00F67EDD"/>
    <w:rsid w:val="00F711B0"/>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B486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18</Pages>
  <Words>6402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13</cp:revision>
  <dcterms:created xsi:type="dcterms:W3CDTF">2013-09-24T11:27:00Z</dcterms:created>
  <dcterms:modified xsi:type="dcterms:W3CDTF">2013-09-27T10:07:00Z</dcterms:modified>
</cp:coreProperties>
</file>